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433694" name="4a1664e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395399" name="4a1664e0-2cf4-11f1-9746-e5c53fcc5c8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0110029" name="a194a16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55038" name="a194a160-2cf8-11f1-9746-e5c53fcc5c8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0421552" name="ab33a2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144101" name="ab33a250-2cfa-11f1-9746-e5c53fcc5c8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4681940" name="af7b45d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678826" name="af7b45d0-2cf4-11f1-9746-e5c53fcc5c8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3026807" name="552a8ec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860475" name="552a8ec0-2cf8-11f1-9746-e5c53fcc5c8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7178008" name="b7c7c43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454981" name="b7c7c430-2cf8-11f1-9746-e5c53fcc5c8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802210" name="837a868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226508" name="837a8680-2cf9-11f1-9746-e5c53fcc5c8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011946" name="06c3d6e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754709" name="06c3d6e0-2cfa-11f1-9746-e5c53fcc5c8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8029920" name="10b8209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446424" name="10b82090-2cf8-11f1-9746-e5c53fcc5c8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3678159" name="6b1a4a8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039628" name="6b1a4a80-2cf9-11f1-9746-e5c53fcc5c8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8070742" name="294008d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083298" name="294008d0-2cf8-11f1-9746-e5c53fcc5c8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4684997" name="42cf9d1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183937" name="42cf9d10-2cf8-11f1-9746-e5c53fcc5c8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4446380" name="9c5b3d2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084380" name="9c5b3d20-2cf9-11f1-9746-e5c53fcc5c8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6225699" name="93f5ed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244076" name="93f5ed50-2cfa-11f1-9746-e5c53fcc5c8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6534210" name="9ccb565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615729" name="9ccb5650-2cf4-11f1-9746-e5c53fcc5c8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2506398" name="26140b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620414" name="26140b50-2cfa-11f1-9746-e5c53fcc5c8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2000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Ferdinand-Hodler-Strasse 41, 8049 Zürich</w:t>
          </w:r>
        </w:p>
        <w:p>
          <w:pPr>
            <w:spacing w:before="0" w:after="0"/>
          </w:pPr>
          <w:r>
            <w:t>827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